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5852550" name="1abe56e0-d290-11ef-ae6e-332591d3e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098943" name="1abe56e0-d290-11ef-ae6e-332591d3e5d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3.OG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138505" name="4af13f70-d291-11ef-a470-09d4a512c6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52026" name="4af13f70-d291-11ef-a470-09d4a512c61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4047678" name="66829720-d291-11ef-a793-91d3ea5ee3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911417" name="66829720-d291-11ef-a793-91d3ea5ee30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4686489" name="7e32e410-d291-11ef-acca-fd51c79c8e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586295" name="7e32e410-d291-11ef-acca-fd51c79c8ed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3.OG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3756002" name="a76c2cb0-d291-11ef-973e-a13a595c6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544786" name="a76c2cb0-d291-11ef-973e-a13a595c636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7917709" name="ce56a350-d291-11ef-8235-f72a38a39e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458478" name="ce56a350-d291-11ef-8235-f72a38a39e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3.OG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4524639" name="ef922d00-d291-11ef-ac8b-8342ed35eb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69903" name="ef922d00-d291-11ef-ac8b-8342ed35ebb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7219652" name="460e26a0-d294-11ef-a147-09f381314d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175435" name="460e26a0-d294-11ef-a147-09f381314df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2418537" name="5c7db630-d294-11ef-8f11-693ea8e1d0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738587" name="5c7db630-d294-11ef-8f11-693ea8e1d0e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4857756" name="6e87c8c0-d294-11ef-8d7b-c138721d7c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404719" name="6e87c8c0-d294-11ef-8d7b-c138721d7c5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 / Wand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9866097" name="84aa49c0-d294-11ef-ae08-efc982d32d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69195" name="84aa49c0-d294-11ef-ae08-efc982d32d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Reduit/ Schlafzimmer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2820596" name="6cdeb730-d295-11ef-a359-cd716a779b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922888" name="6cdeb730-d295-11ef-a359-cd716a779bd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4011699" name="8f0b3090-d295-11ef-9f36-0da3e7ffdd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099340" name="8f0b3090-d295-11ef-9f36-0da3e7ffdde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2. OG Haus 2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3476748" name="2d218c50-d298-11ef-9a85-8906b86f84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915020" name="2d218c50-d298-11ef-9a85-8906b86f84f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1+2</w:t>
            </w:r>
          </w:p>
          <w:p>
            <w:pPr>
              <w:spacing w:before="0" w:after="0" w:line="240" w:lineRule="auto"/>
            </w:pPr>
            <w:r>
              <w:t>2. OG Haus 2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0703467" name="64bd1530-d298-11ef-8b2c-83c03fc97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884972" name="64bd1530-d298-11ef-8b2c-83c03fc9771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Haus 2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4073481" name="8eaa92a0-d298-11ef-a3b5-5f7067f063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411410" name="8eaa92a0-d298-11ef-a3b5-5f7067f063a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Haus 2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5466663" name="b12cf430-d298-11ef-aa36-8131d2cea9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174337" name="b12cf430-d298-11ef-aa36-8131d2cea9f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1424406" name="523aa260-d419-11ef-92ca-773f008dfb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586893" name="523aa260-d419-11ef-92ca-773f008dfb2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4896440" name="77e91690-d419-11ef-ae19-1354c8e28d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350073" name="77e91690-d419-11ef-ae19-1354c8e28d9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6799396" name="9033f5d0-d419-11ef-8172-298d79b921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818021" name="9033f5d0-d419-11ef-8172-298d79b921a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3792706" name="1d121fe0-d41a-11ef-84dd-0bfacd7958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898752" name="1d121fe0-d41a-11ef-84dd-0bfacd7958a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5115217" name="44da9a70-d41a-11ef-8018-5d13feae1f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625460" name="44da9a70-d41a-11ef-8018-5d13feae1fe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5698163" name="598a2a80-d41a-11ef-8399-8dcc6fad65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372168" name="598a2a80-d41a-11ef-8399-8dcc6fad65e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9917031" name="a853d800-d41a-11ef-a499-0d124380f7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399834" name="a853d800-d41a-11ef-a499-0d124380f73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0785488" name="6b488790-ee04-11ef-ac86-d12f4113a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908728" name="6b488790-ee04-11ef-ac86-d12f4113a5d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3538555" name="a4b68680-ee04-11ef-92bb-6fd6a7f4a4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336445" name="a4b68680-ee04-11ef-92bb-6fd6a7f4a45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543467" name="c4bad340-ee05-11ef-90ce-49fca9c001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847091" name="c4bad340-ee05-11ef-90ce-49fca9c0011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9633206" name="e2bb0810-ee05-11ef-966e-3bb4c72c2e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373856" name="e2bb0810-ee05-11ef-966e-3bb4c72c2ea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Haus 2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7276593" name="3cf457d0-ee08-11ef-9899-4f6b6b4458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095939" name="3cf457d0-ee08-11ef-9899-4f6b6b4458f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Haus 2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5759664" name="603aa5a0-ee08-11ef-b3af-f11ecd298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667807" name="603aa5a0-ee08-11ef-b3af-f11ecd2988b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Oberdorfstrasse 10, 9102 Herisau</w:t>
          </w:r>
        </w:p>
        <w:p>
          <w:pPr>
            <w:spacing w:before="0" w:after="0"/>
          </w:pPr>
          <w:r>
            <w:t>117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